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4973770" name="019ebb52-dc12-71b0-b9cf-0b79e7cbef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6194482" name="019ebb52-dc12-71b0-b9cf-0b79e7cbef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>Fenster / Türe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5777115" name="019ebb50-3905-78d0-86c3-698de0d217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840405" name="019ebb50-3905-78d0-86c3-698de0d217a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3778418" name="019ebb57-924a-7828-a8f1-71b7b5b6e2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392255" name="019ebb57-924a-7828-a8f1-71b7b5b6e2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8586577" name="019ebb59-b9c1-7844-a86e-2dbe7405f6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109664" name="019ebb59-b9c1-7844-a86e-2dbe7405f61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46355177" name="019ebb5c-dbec-77f9-be3a-b3ba173619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6421645" name="019ebb5c-dbec-77f9-be3a-b3ba1736197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Foyer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</w:tc>
        <w:tc>
          <w:p>
            <w:pPr>
              <w:spacing w:before="0" w:after="0" w:line="240" w:lineRule="auto"/>
            </w:pPr>
            <w:r>
              <w:t>Flachdach</w:t>
            </w:r>
          </w:p>
        </w:tc>
        <w:tc>
          <w:p>
            <w:pPr>
              <w:spacing w:before="0" w:after="0" w:line="240" w:lineRule="auto"/>
            </w:pPr>
            <w:r>
              <w:t>Dachpappe / Abdichtung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9260116" name="019ebb63-1ee7-731a-b721-a8e86f7561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8108496" name="019ebb63-1ee7-731a-b721-a8e86f75619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